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4512" w14:textId="77777777" w:rsidR="00D90AF3" w:rsidRDefault="00F43776" w:rsidP="00D90AF3">
      <w:pPr>
        <w:pStyle w:val="Kop1-Ab"/>
        <w:numPr>
          <w:ilvl w:val="0"/>
          <w:numId w:val="0"/>
        </w:numPr>
        <w:ind w:left="360" w:hanging="360"/>
        <w:rPr>
          <w:sz w:val="36"/>
          <w:szCs w:val="36"/>
          <w:lang w:eastAsia="en-US"/>
        </w:rPr>
      </w:pPr>
      <w:r w:rsidRPr="00D90AF3">
        <w:rPr>
          <w:sz w:val="36"/>
          <w:szCs w:val="36"/>
          <w:lang w:eastAsia="en-US"/>
        </w:rPr>
        <w:t xml:space="preserve">Bijlage </w:t>
      </w:r>
      <w:r w:rsidR="00D90AF3">
        <w:rPr>
          <w:sz w:val="36"/>
          <w:szCs w:val="36"/>
          <w:lang w:eastAsia="en-US"/>
        </w:rPr>
        <w:t>3</w:t>
      </w:r>
      <w:r w:rsidRPr="00D90AF3">
        <w:rPr>
          <w:sz w:val="36"/>
          <w:szCs w:val="36"/>
          <w:lang w:eastAsia="en-US"/>
        </w:rPr>
        <w:t xml:space="preserve"> - </w:t>
      </w:r>
      <w:r w:rsidR="00F446DD" w:rsidRPr="00D90AF3">
        <w:rPr>
          <w:sz w:val="36"/>
          <w:szCs w:val="36"/>
          <w:lang w:eastAsia="en-US"/>
        </w:rPr>
        <w:t>Verklaring van geen-Russische betrokkenheid</w:t>
      </w:r>
    </w:p>
    <w:p w14:paraId="07B82599" w14:textId="00222A60" w:rsidR="00F91A8A" w:rsidRPr="00D90AF3" w:rsidRDefault="00976A13" w:rsidP="00D90AF3">
      <w:pPr>
        <w:pStyle w:val="Kop3"/>
        <w:tabs>
          <w:tab w:val="left" w:pos="709"/>
        </w:tabs>
        <w:spacing w:line="240" w:lineRule="auto"/>
        <w:ind w:left="720" w:hanging="720"/>
        <w:jc w:val="center"/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</w:pPr>
      <w:r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oor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Gegadigde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af te geven bij 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de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Europese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niet openbare </w:t>
      </w:r>
      <w:r w:rsidR="005A393E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aanbesteding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16436D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aangaande</w:t>
      </w:r>
      <w:r w:rsidR="00AE5195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 xml:space="preserve"> 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de Opdracht voor “</w:t>
      </w:r>
      <w:r w:rsidR="00946769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Onderhoud civiele kunstwerken</w:t>
      </w:r>
      <w:r w:rsidR="00D90AF3" w:rsidRPr="00D90AF3">
        <w:rPr>
          <w:rFonts w:ascii="Trade Gothic LT Pro Cn" w:eastAsia="Times New Roman" w:hAnsi="Trade Gothic LT Pro Cn"/>
          <w:i w:val="0"/>
          <w:color w:val="00B0F0"/>
          <w:sz w:val="28"/>
          <w:szCs w:val="28"/>
        </w:rPr>
        <w:t>”</w:t>
      </w:r>
    </w:p>
    <w:p w14:paraId="3E871701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5F8A5295" w14:textId="77777777" w:rsidR="00F446DD" w:rsidRPr="00D90AF3" w:rsidRDefault="00F446DD" w:rsidP="00D90AF3">
      <w:pPr>
        <w:pStyle w:val="Lijstalinea"/>
        <w:widowControl w:val="0"/>
        <w:spacing w:line="240" w:lineRule="atLeast"/>
        <w:ind w:left="0"/>
        <w:rPr>
          <w:rFonts w:asciiTheme="minorHAnsi" w:hAnsiTheme="minorHAnsi"/>
          <w:sz w:val="20"/>
          <w:szCs w:val="20"/>
        </w:rPr>
      </w:pPr>
      <w:r w:rsidRPr="00D90AF3">
        <w:rPr>
          <w:rFonts w:asciiTheme="minorHAnsi" w:hAnsiTheme="minorHAnsi"/>
          <w:sz w:val="20"/>
        </w:rPr>
        <w:t>Hierbij verklaar</w:t>
      </w:r>
      <w:r w:rsidR="005A393E" w:rsidRPr="00D90AF3">
        <w:rPr>
          <w:rFonts w:asciiTheme="minorHAnsi" w:hAnsiTheme="minorHAnsi"/>
          <w:sz w:val="20"/>
        </w:rPr>
        <w:t>t ondergetekende</w:t>
      </w:r>
      <w:r w:rsidRPr="00D90AF3">
        <w:rPr>
          <w:rFonts w:asciiTheme="minorHAnsi" w:hAnsiTheme="minorHAnsi"/>
          <w:sz w:val="20"/>
        </w:rPr>
        <w:t xml:space="preserve"> naar eer en geweten dat er geen sprake is van Russische betrokkenheid bij de uitvoering van </w:t>
      </w:r>
      <w:r w:rsidR="00B3112B" w:rsidRPr="00D90AF3">
        <w:rPr>
          <w:rFonts w:asciiTheme="minorHAnsi" w:hAnsiTheme="minorHAnsi"/>
          <w:sz w:val="20"/>
        </w:rPr>
        <w:t xml:space="preserve">onderhavige </w:t>
      </w:r>
      <w:r w:rsidR="0016436D" w:rsidRPr="00D90AF3">
        <w:rPr>
          <w:rFonts w:asciiTheme="minorHAnsi" w:hAnsiTheme="minorHAnsi"/>
          <w:sz w:val="20"/>
        </w:rPr>
        <w:t>Opdracht</w:t>
      </w:r>
      <w:r w:rsidRPr="00D90AF3">
        <w:rPr>
          <w:rFonts w:asciiTheme="minorHAnsi" w:hAnsiTheme="minorHAnsi"/>
          <w:sz w:val="20"/>
        </w:rPr>
        <w:t xml:space="preserve"> </w:t>
      </w:r>
      <w:r w:rsidR="00AE5195" w:rsidRPr="00D90AF3">
        <w:rPr>
          <w:rFonts w:asciiTheme="minorHAnsi" w:hAnsiTheme="minorHAnsi"/>
          <w:sz w:val="20"/>
        </w:rPr>
        <w:t xml:space="preserve">(die </w:t>
      </w:r>
      <w:r w:rsidRPr="00D90AF3">
        <w:rPr>
          <w:rFonts w:asciiTheme="minorHAnsi" w:hAnsiTheme="minorHAnsi"/>
          <w:sz w:val="20"/>
        </w:rPr>
        <w:t>de drempels van artikel 5 duodecies van EU Verordening (EU) 833/2014 van 31 juli 2014</w:t>
      </w:r>
      <w:r w:rsidR="00396DD0" w:rsidRPr="00D90AF3">
        <w:rPr>
          <w:rFonts w:asciiTheme="minorHAnsi" w:hAnsiTheme="minorHAnsi"/>
          <w:sz w:val="20"/>
        </w:rPr>
        <w:t>,</w:t>
      </w:r>
      <w:r w:rsidRPr="00D90AF3">
        <w:rPr>
          <w:rFonts w:asciiTheme="minorHAnsi" w:hAnsiTheme="minorHAnsi"/>
          <w:sz w:val="20"/>
        </w:rPr>
        <w:t xml:space="preserve"> betreffende de beperkende maatregelen naar aanleiding van de acties van Rusland </w:t>
      </w:r>
      <w:r w:rsidRPr="00D90AF3">
        <w:rPr>
          <w:rFonts w:asciiTheme="minorHAnsi" w:hAnsiTheme="minorHAnsi"/>
          <w:sz w:val="20"/>
          <w:szCs w:val="20"/>
        </w:rPr>
        <w:t>die de situatie in Oekraïne destabiliseren, zoals gewijzigd bij Verordening 2022/578 van 8 april 2022</w:t>
      </w:r>
      <w:r w:rsidR="00AE5195" w:rsidRPr="00D90AF3">
        <w:rPr>
          <w:rFonts w:asciiTheme="minorHAnsi" w:hAnsiTheme="minorHAnsi"/>
          <w:sz w:val="20"/>
          <w:szCs w:val="20"/>
        </w:rPr>
        <w:t>,</w:t>
      </w:r>
      <w:r w:rsidRPr="00D90AF3">
        <w:rPr>
          <w:rFonts w:asciiTheme="minorHAnsi" w:hAnsiTheme="minorHAnsi"/>
          <w:sz w:val="20"/>
          <w:szCs w:val="20"/>
        </w:rPr>
        <w:t xml:space="preserve"> overschrijdt</w:t>
      </w:r>
      <w:r w:rsidR="0016436D" w:rsidRPr="00D90AF3">
        <w:rPr>
          <w:rFonts w:asciiTheme="minorHAnsi" w:hAnsiTheme="minorHAnsi"/>
          <w:sz w:val="20"/>
          <w:szCs w:val="20"/>
        </w:rPr>
        <w:t>)</w:t>
      </w:r>
      <w:r w:rsidRPr="00D90AF3">
        <w:rPr>
          <w:rFonts w:asciiTheme="minorHAnsi" w:hAnsiTheme="minorHAnsi"/>
          <w:sz w:val="20"/>
          <w:szCs w:val="20"/>
        </w:rPr>
        <w:t>.</w:t>
      </w:r>
    </w:p>
    <w:p w14:paraId="588F1A6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04F5FB48" w14:textId="77777777" w:rsidR="00F446DD" w:rsidRPr="00D90AF3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>Ondertekende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verklaar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t</w:t>
      </w:r>
      <w:r w:rsidR="00F446D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in het bijzonder dat:</w:t>
      </w:r>
    </w:p>
    <w:p w14:paraId="6BB59C4C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a)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de organisatie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976A13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ondergetekende 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>een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(rechts)perso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(natuurlijke persoon, bedrijf, entiteit of orgaan)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Russische nationaliteit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heeft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en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>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70D6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in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Rusland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gevestigd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;</w:t>
      </w:r>
    </w:p>
    <w:p w14:paraId="3139F0B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6D485E8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b)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="00831394" w:rsidRPr="00D90AF3">
        <w:rPr>
          <w:rFonts w:asciiTheme="minorHAnsi" w:hAnsiTheme="minorHAnsi" w:cstheme="minorHAnsi"/>
          <w:color w:val="343434"/>
          <w:sz w:val="20"/>
          <w:szCs w:val="20"/>
        </w:rPr>
        <w:t>inclusief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onderdelen van een eventueel betrokken consortium)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4B58CA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een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(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recht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s)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perso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o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>,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die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niet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voor meer dan 50% eigendom </w:t>
      </w:r>
      <w:r w:rsidR="0040782B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 van een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(rechts)persoon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zoals onder a) genoemd; </w:t>
      </w:r>
    </w:p>
    <w:p w14:paraId="7221DE8F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1864068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c)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</w:rPr>
        <w:t>en/of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de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organisatie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C62929" w:rsidRPr="00D90AF3">
        <w:rPr>
          <w:rFonts w:asciiTheme="minorHAnsi" w:hAnsiTheme="minorHAnsi" w:cstheme="minorHAnsi"/>
          <w:color w:val="343434"/>
          <w:sz w:val="20"/>
          <w:szCs w:val="20"/>
        </w:rPr>
        <w:t>ondergetekende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een (rechts)persoon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CF7BE8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(natuurlijke persoon, bedrijf, entiteit of orgaan) </w:t>
      </w:r>
      <w:r w:rsidR="00AB7BF2" w:rsidRPr="00D90AF3">
        <w:rPr>
          <w:rFonts w:asciiTheme="minorHAnsi" w:hAnsiTheme="minorHAnsi" w:cstheme="minorHAnsi"/>
          <w:color w:val="343434"/>
          <w:sz w:val="20"/>
          <w:szCs w:val="20"/>
        </w:rPr>
        <w:t>is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die </w:t>
      </w:r>
      <w:r w:rsidR="003747B2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niet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handelt in belang </w:t>
      </w:r>
      <w:r w:rsidR="004D41FC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en/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of op aanwijzing van een partij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, zoals bedoeld onder a) en b);</w:t>
      </w:r>
    </w:p>
    <w:p w14:paraId="505AC57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555C244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  <w:r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d) er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de organisatie die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door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ondergetekende 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wordt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>vertegenwoordig</w:t>
      </w:r>
      <w:r w:rsidR="007502F2" w:rsidRPr="00D90AF3">
        <w:rPr>
          <w:rFonts w:asciiTheme="minorHAnsi" w:hAnsiTheme="minorHAnsi" w:cstheme="minorHAnsi"/>
          <w:color w:val="343434"/>
          <w:sz w:val="20"/>
          <w:szCs w:val="20"/>
        </w:rPr>
        <w:t>d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 </w:t>
      </w:r>
      <w:r w:rsidR="0051511D" w:rsidRPr="00D90AF3">
        <w:rPr>
          <w:rFonts w:asciiTheme="minorHAnsi" w:hAnsiTheme="minorHAnsi" w:cstheme="minorHAnsi"/>
          <w:color w:val="343434"/>
          <w:sz w:val="20"/>
          <w:szCs w:val="20"/>
        </w:rPr>
        <w:t xml:space="preserve">voor de uitvoering van deze overeenkomst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geen onderaannemers, leveranciers of ondernemingen die een aandeel hebben van meer dan 10% van de contractwaarde </w:t>
      </w:r>
      <w:r w:rsidR="00722857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worden ingeroepen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waarbij </w:t>
      </w:r>
      <w:r w:rsidR="00420759"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 xml:space="preserve">zich </w:t>
      </w:r>
      <w:r w:rsidRPr="00D90AF3">
        <w:rPr>
          <w:rFonts w:asciiTheme="minorHAnsi" w:hAnsiTheme="minorHAnsi" w:cstheme="minorHAnsi"/>
          <w:color w:val="343434"/>
          <w:sz w:val="20"/>
          <w:szCs w:val="20"/>
          <w:u w:val="single"/>
        </w:rPr>
        <w:t>een situatie als onder a) t/m c) voordoet</w:t>
      </w:r>
      <w:r w:rsidRPr="00D90AF3">
        <w:rPr>
          <w:rFonts w:asciiTheme="minorHAnsi" w:hAnsiTheme="minorHAnsi" w:cstheme="minorHAnsi"/>
          <w:color w:val="343434"/>
          <w:sz w:val="20"/>
          <w:szCs w:val="20"/>
        </w:rPr>
        <w:t>.</w:t>
      </w:r>
    </w:p>
    <w:p w14:paraId="060A7D5A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0"/>
          <w:szCs w:val="20"/>
        </w:rPr>
      </w:pPr>
    </w:p>
    <w:p w14:paraId="46EB3C98" w14:textId="77777777" w:rsidR="00D90AF3" w:rsidRDefault="00D90AF3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5B77A695" w14:textId="583D68D3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Aldus naar waarheid ondertekend op  d.d. …………………………… (datum), te </w:t>
      </w:r>
    </w:p>
    <w:p w14:paraId="183E8782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31E156DA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……………….…………………………. (plaats),</w:t>
      </w:r>
    </w:p>
    <w:p w14:paraId="2CCDADC2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98FA6AB" w14:textId="77777777" w:rsidR="00F864B5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46F9DAFE" w14:textId="77777777" w:rsidR="00F309FC" w:rsidRPr="00D90AF3" w:rsidRDefault="00F864B5" w:rsidP="00F864B5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door ………………………………………………………… (naam tekenbevoegde functionaris)</w:t>
      </w:r>
    </w:p>
    <w:p w14:paraId="7A531930" w14:textId="77777777" w:rsidR="00F309FC" w:rsidRPr="00D90AF3" w:rsidRDefault="00F309FC" w:rsidP="00F864B5">
      <w:pPr>
        <w:tabs>
          <w:tab w:val="left" w:pos="0"/>
        </w:tabs>
        <w:rPr>
          <w:rFonts w:ascii="Calibri" w:hAnsi="Calibri"/>
          <w:szCs w:val="20"/>
        </w:rPr>
      </w:pPr>
    </w:p>
    <w:p w14:paraId="60FA3B40" w14:textId="77777777" w:rsidR="00F309FC" w:rsidRPr="00D90AF3" w:rsidRDefault="00F864B5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in de functie van …………………………………………………….. </w:t>
      </w:r>
    </w:p>
    <w:p w14:paraId="7ABFE6FB" w14:textId="77777777" w:rsidR="00F309FC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</w:p>
    <w:p w14:paraId="2F0D1821" w14:textId="77777777" w:rsidR="00F864B5" w:rsidRPr="00D90AF3" w:rsidRDefault="00F309FC" w:rsidP="00F309FC">
      <w:pPr>
        <w:tabs>
          <w:tab w:val="left" w:pos="0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 xml:space="preserve">bij </w:t>
      </w:r>
      <w:r w:rsidR="00F864B5" w:rsidRPr="00D90AF3">
        <w:rPr>
          <w:rFonts w:ascii="Calibri" w:hAnsi="Calibri"/>
          <w:szCs w:val="20"/>
        </w:rPr>
        <w:t>……………………………………………</w:t>
      </w:r>
      <w:r w:rsidRPr="00D90AF3">
        <w:rPr>
          <w:rFonts w:ascii="Calibri" w:hAnsi="Calibri"/>
          <w:szCs w:val="20"/>
        </w:rPr>
        <w:t>(</w:t>
      </w:r>
      <w:r w:rsidR="00F864B5" w:rsidRPr="00D90AF3">
        <w:rPr>
          <w:rFonts w:ascii="Calibri" w:hAnsi="Calibri"/>
          <w:szCs w:val="20"/>
        </w:rPr>
        <w:t>organisatie/bedrijf)</w:t>
      </w:r>
      <w:r w:rsidR="00C3093A" w:rsidRPr="00D90AF3">
        <w:rPr>
          <w:rFonts w:ascii="Calibri" w:hAnsi="Calibri"/>
          <w:szCs w:val="20"/>
        </w:rPr>
        <w:t>,</w:t>
      </w:r>
      <w:r w:rsidR="00F864B5" w:rsidRPr="00D90AF3">
        <w:rPr>
          <w:rFonts w:ascii="Calibri" w:hAnsi="Calibri"/>
          <w:szCs w:val="20"/>
        </w:rPr>
        <w:t xml:space="preserve"> </w:t>
      </w:r>
    </w:p>
    <w:p w14:paraId="24638806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966267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7EDDBC33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B89FA19" w14:textId="77777777" w:rsidR="00F864B5" w:rsidRPr="00D90AF3" w:rsidRDefault="00F864B5" w:rsidP="00F864B5">
      <w:pPr>
        <w:tabs>
          <w:tab w:val="left" w:pos="284"/>
        </w:tabs>
        <w:rPr>
          <w:rFonts w:ascii="Calibri" w:hAnsi="Calibri"/>
          <w:szCs w:val="20"/>
        </w:rPr>
      </w:pPr>
    </w:p>
    <w:p w14:paraId="174C5771" w14:textId="77777777" w:rsidR="00F864B5" w:rsidRPr="00D90AF3" w:rsidRDefault="00F864B5" w:rsidP="00C3093A">
      <w:pPr>
        <w:tabs>
          <w:tab w:val="left" w:pos="284"/>
        </w:tabs>
        <w:rPr>
          <w:rFonts w:ascii="Calibri" w:hAnsi="Calibri"/>
          <w:szCs w:val="20"/>
        </w:rPr>
      </w:pPr>
      <w:r w:rsidRPr="00D90AF3">
        <w:rPr>
          <w:rFonts w:ascii="Calibri" w:hAnsi="Calibri"/>
          <w:szCs w:val="20"/>
        </w:rPr>
        <w:t>………………………………………………………………….. (handtekening)</w:t>
      </w:r>
    </w:p>
    <w:p w14:paraId="66C35307" w14:textId="77777777" w:rsidR="00F446DD" w:rsidRPr="00D90AF3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sz w:val="20"/>
          <w:szCs w:val="20"/>
        </w:rPr>
      </w:pPr>
    </w:p>
    <w:sectPr w:rsidR="00F446DD" w:rsidRPr="00D90AF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F379" w14:textId="77777777" w:rsidR="00A17A01" w:rsidRDefault="00A17A01" w:rsidP="00F91A8A">
      <w:pPr>
        <w:spacing w:line="240" w:lineRule="auto"/>
      </w:pPr>
      <w:r>
        <w:separator/>
      </w:r>
    </w:p>
  </w:endnote>
  <w:endnote w:type="continuationSeparator" w:id="0">
    <w:p w14:paraId="253E08B8" w14:textId="77777777" w:rsidR="00A17A01" w:rsidRDefault="00A17A01" w:rsidP="00F91A8A">
      <w:pPr>
        <w:spacing w:line="240" w:lineRule="auto"/>
      </w:pPr>
      <w:r>
        <w:continuationSeparator/>
      </w:r>
    </w:p>
  </w:endnote>
  <w:endnote w:type="continuationNotice" w:id="1">
    <w:p w14:paraId="787AE643" w14:textId="77777777" w:rsidR="00A17A01" w:rsidRDefault="00A17A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B6A2" w14:textId="16203853" w:rsidR="00F91A8A" w:rsidRPr="00903705" w:rsidRDefault="00946769" w:rsidP="00946769">
    <w:pPr>
      <w:pStyle w:val="Voettekst"/>
      <w:spacing w:line="240" w:lineRule="auto"/>
      <w:rPr>
        <w:rStyle w:val="DuidelijkcitaatChar"/>
        <w:sz w:val="16"/>
        <w:szCs w:val="16"/>
      </w:rPr>
    </w:pPr>
    <w:r w:rsidRPr="00946769">
      <w:rPr>
        <w:rStyle w:val="DuidelijkcitaatChar"/>
        <w:sz w:val="16"/>
        <w:szCs w:val="16"/>
      </w:rPr>
      <w:t>Selectieleidraad - Europese niet openbare aanbesteding - Onderhoud civiele kunstwerken</w:t>
    </w:r>
    <w:r w:rsidR="00D90AF3" w:rsidRPr="00946769">
      <w:rPr>
        <w:rStyle w:val="DuidelijkcitaatChar"/>
        <w:sz w:val="16"/>
        <w:szCs w:val="16"/>
      </w:rPr>
      <w:tab/>
    </w:r>
    <w:r w:rsidR="00D90AF3" w:rsidRPr="00903705">
      <w:rPr>
        <w:rStyle w:val="DuidelijkcitaatChar"/>
        <w:sz w:val="16"/>
        <w:szCs w:val="16"/>
      </w:rPr>
      <w:t xml:space="preserve">Pagina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PAGE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  <w:r w:rsidR="00D90AF3" w:rsidRPr="00903705">
      <w:rPr>
        <w:rStyle w:val="DuidelijkcitaatChar"/>
        <w:sz w:val="16"/>
        <w:szCs w:val="16"/>
      </w:rPr>
      <w:t xml:space="preserve"> van </w:t>
    </w:r>
    <w:r w:rsidR="00D90AF3" w:rsidRPr="00903705">
      <w:rPr>
        <w:rStyle w:val="DuidelijkcitaatChar"/>
        <w:sz w:val="16"/>
        <w:szCs w:val="16"/>
      </w:rPr>
      <w:fldChar w:fldCharType="begin"/>
    </w:r>
    <w:r w:rsidR="00D90AF3" w:rsidRPr="00903705">
      <w:rPr>
        <w:rStyle w:val="DuidelijkcitaatChar"/>
        <w:sz w:val="16"/>
        <w:szCs w:val="16"/>
      </w:rPr>
      <w:instrText>NUMPAGES</w:instrText>
    </w:r>
    <w:r w:rsidR="00D90AF3" w:rsidRPr="00903705">
      <w:rPr>
        <w:rStyle w:val="DuidelijkcitaatChar"/>
        <w:sz w:val="16"/>
        <w:szCs w:val="16"/>
      </w:rPr>
      <w:fldChar w:fldCharType="separate"/>
    </w:r>
    <w:r w:rsidR="00D90AF3" w:rsidRPr="00903705">
      <w:rPr>
        <w:rStyle w:val="DuidelijkcitaatChar"/>
        <w:sz w:val="16"/>
        <w:szCs w:val="16"/>
      </w:rPr>
      <w:t>1</w:t>
    </w:r>
    <w:r w:rsidR="00D90AF3" w:rsidRPr="00903705">
      <w:rPr>
        <w:rStyle w:val="DuidelijkcitaatCha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A2D7" w14:textId="77777777" w:rsidR="00A17A01" w:rsidRDefault="00A17A01" w:rsidP="00F91A8A">
      <w:pPr>
        <w:spacing w:line="240" w:lineRule="auto"/>
      </w:pPr>
      <w:r>
        <w:separator/>
      </w:r>
    </w:p>
  </w:footnote>
  <w:footnote w:type="continuationSeparator" w:id="0">
    <w:p w14:paraId="0D79BC17" w14:textId="77777777" w:rsidR="00A17A01" w:rsidRDefault="00A17A01" w:rsidP="00F91A8A">
      <w:pPr>
        <w:spacing w:line="240" w:lineRule="auto"/>
      </w:pPr>
      <w:r>
        <w:continuationSeparator/>
      </w:r>
    </w:p>
  </w:footnote>
  <w:footnote w:type="continuationNotice" w:id="1">
    <w:p w14:paraId="0F2ABB92" w14:textId="77777777" w:rsidR="00A17A01" w:rsidRDefault="00A17A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3C4CB" w14:textId="1644039C" w:rsidR="000F6093" w:rsidRPr="00D90AF3" w:rsidRDefault="000F6093" w:rsidP="000F6093">
    <w:pPr>
      <w:pStyle w:val="Voettekst"/>
      <w:jc w:val="right"/>
      <w:rPr>
        <w:szCs w:val="16"/>
      </w:rPr>
    </w:pPr>
    <w:r w:rsidRPr="00345415">
      <w:rPr>
        <w:rStyle w:val="DuidelijkcitaatChar"/>
        <w:sz w:val="16"/>
        <w:szCs w:val="16"/>
      </w:rPr>
      <w:t xml:space="preserve">Bijlage </w:t>
    </w:r>
    <w:r>
      <w:rPr>
        <w:rStyle w:val="DuidelijkcitaatChar"/>
        <w:sz w:val="16"/>
        <w:szCs w:val="16"/>
      </w:rPr>
      <w:t>3</w:t>
    </w:r>
    <w:r w:rsidRPr="00345415">
      <w:rPr>
        <w:rStyle w:val="DuidelijkcitaatChar"/>
        <w:sz w:val="16"/>
        <w:szCs w:val="16"/>
      </w:rPr>
      <w:t xml:space="preserve"> </w:t>
    </w:r>
    <w:r w:rsidR="004C43D0">
      <w:rPr>
        <w:rStyle w:val="DuidelijkcitaatChar"/>
        <w:sz w:val="16"/>
        <w:szCs w:val="16"/>
      </w:rPr>
      <w:t>-</w:t>
    </w:r>
    <w:r w:rsidRPr="00345415">
      <w:rPr>
        <w:rStyle w:val="DuidelijkcitaatChar"/>
        <w:sz w:val="16"/>
        <w:szCs w:val="16"/>
      </w:rPr>
      <w:t xml:space="preserve"> </w:t>
    </w:r>
    <w:r>
      <w:rPr>
        <w:rStyle w:val="DuidelijkcitaatChar"/>
        <w:sz w:val="16"/>
        <w:szCs w:val="16"/>
      </w:rPr>
      <w:t>Verklaring van geen-Russische betrokkenheid</w:t>
    </w:r>
  </w:p>
  <w:p w14:paraId="468EB37D" w14:textId="77777777" w:rsidR="000F6093" w:rsidRDefault="000F609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13879"/>
    <w:multiLevelType w:val="multilevel"/>
    <w:tmpl w:val="7E527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CD35B77"/>
    <w:multiLevelType w:val="multilevel"/>
    <w:tmpl w:val="3AD09AB4"/>
    <w:lvl w:ilvl="0">
      <w:start w:val="1"/>
      <w:numFmt w:val="decimal"/>
      <w:pStyle w:val="Kop1-A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9779088">
    <w:abstractNumId w:val="0"/>
  </w:num>
  <w:num w:numId="2" w16cid:durableId="99445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AF3"/>
    <w:rsid w:val="000104AF"/>
    <w:rsid w:val="000E089A"/>
    <w:rsid w:val="000E27D1"/>
    <w:rsid w:val="000F6093"/>
    <w:rsid w:val="0016436D"/>
    <w:rsid w:val="00170349"/>
    <w:rsid w:val="00183BFF"/>
    <w:rsid w:val="00186254"/>
    <w:rsid w:val="001A2F2E"/>
    <w:rsid w:val="002143A2"/>
    <w:rsid w:val="003747B2"/>
    <w:rsid w:val="00396DD0"/>
    <w:rsid w:val="00404F25"/>
    <w:rsid w:val="0040782B"/>
    <w:rsid w:val="00420759"/>
    <w:rsid w:val="004B58CA"/>
    <w:rsid w:val="004C43D0"/>
    <w:rsid w:val="004D0177"/>
    <w:rsid w:val="004D41FC"/>
    <w:rsid w:val="004E1F8D"/>
    <w:rsid w:val="0051511D"/>
    <w:rsid w:val="005355A5"/>
    <w:rsid w:val="00584833"/>
    <w:rsid w:val="005A393E"/>
    <w:rsid w:val="005E1D2B"/>
    <w:rsid w:val="006068D8"/>
    <w:rsid w:val="0063599E"/>
    <w:rsid w:val="00722449"/>
    <w:rsid w:val="00722857"/>
    <w:rsid w:val="00735C66"/>
    <w:rsid w:val="00747D8B"/>
    <w:rsid w:val="007502F2"/>
    <w:rsid w:val="00770D69"/>
    <w:rsid w:val="007D034A"/>
    <w:rsid w:val="00831394"/>
    <w:rsid w:val="00890258"/>
    <w:rsid w:val="00903705"/>
    <w:rsid w:val="0093471B"/>
    <w:rsid w:val="009439DD"/>
    <w:rsid w:val="00946769"/>
    <w:rsid w:val="00967BB0"/>
    <w:rsid w:val="00973822"/>
    <w:rsid w:val="00976A13"/>
    <w:rsid w:val="009C559E"/>
    <w:rsid w:val="009E3F13"/>
    <w:rsid w:val="009F213D"/>
    <w:rsid w:val="00A17A01"/>
    <w:rsid w:val="00A9425F"/>
    <w:rsid w:val="00AB7BF2"/>
    <w:rsid w:val="00AD6815"/>
    <w:rsid w:val="00AE5195"/>
    <w:rsid w:val="00B3112B"/>
    <w:rsid w:val="00BA1B56"/>
    <w:rsid w:val="00C11A89"/>
    <w:rsid w:val="00C3093A"/>
    <w:rsid w:val="00C4694D"/>
    <w:rsid w:val="00C62929"/>
    <w:rsid w:val="00CF7BE8"/>
    <w:rsid w:val="00D90AF3"/>
    <w:rsid w:val="00DF2F73"/>
    <w:rsid w:val="00ED17F8"/>
    <w:rsid w:val="00F309FC"/>
    <w:rsid w:val="00F43776"/>
    <w:rsid w:val="00F446DD"/>
    <w:rsid w:val="00F864B5"/>
    <w:rsid w:val="00F91A8A"/>
    <w:rsid w:val="00F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C82A"/>
  <w15:chartTrackingRefBased/>
  <w15:docId w15:val="{19041D5C-7D65-41C7-A095-FF5ADB310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aliases w:val="Kop 2 - aanbestedingen,Kop 2 aanbestedingen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aliases w:val="Kop 2 - aanbestedingen Char,Kop 2 aanbestedingen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customStyle="1" w:styleId="Kop1-Ab">
    <w:name w:val="Kop 1 - Ab"/>
    <w:basedOn w:val="Kop1"/>
    <w:link w:val="Kop1-AbChar"/>
    <w:qFormat/>
    <w:rsid w:val="00D90AF3"/>
    <w:pPr>
      <w:numPr>
        <w:numId w:val="2"/>
      </w:numPr>
      <w:spacing w:line="240" w:lineRule="auto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D90AF3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  <w:style w:type="paragraph" w:styleId="Lijstalinea">
    <w:name w:val="List Paragraph"/>
    <w:aliases w:val="Reference List,Opsomming,DVT lijst,3 *-,opsomming 1,2,paginanummer,List Paragraph1,lp1,-_BOMW"/>
    <w:basedOn w:val="Standaard"/>
    <w:link w:val="LijstalineaChar"/>
    <w:uiPriority w:val="34"/>
    <w:qFormat/>
    <w:rsid w:val="00D90AF3"/>
    <w:pPr>
      <w:spacing w:line="240" w:lineRule="auto"/>
      <w:ind w:left="720"/>
    </w:pPr>
    <w:rPr>
      <w:rFonts w:ascii="Calibri" w:hAnsi="Calibri" w:cs="Calibri"/>
      <w:sz w:val="22"/>
    </w:r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"/>
    <w:basedOn w:val="Standaardalinea-lettertype"/>
    <w:link w:val="Lijstalinea"/>
    <w:uiPriority w:val="34"/>
    <w:locked/>
    <w:rsid w:val="00D90AF3"/>
    <w:rPr>
      <w:rFonts w:ascii="Calibri" w:hAnsi="Calibri" w:cs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90A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90AF3"/>
    <w:rPr>
      <w:rFonts w:ascii="Calibri" w:hAnsi="Calibri" w:cs="Calibri"/>
      <w:i/>
      <w:iCs/>
      <w:color w:val="00B0F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57b2be62-091a-4ca0-9b35-e1867ad19e4c">
      <Value>2</Value>
    </TaxCatchAll>
    <lcf76f155ced4ddcb4097134ff3c332f xmlns="c957822f-2e41-4832-9110-df62261b11ab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DIT</TermName>
          <TermId xmlns="http://schemas.microsoft.com/office/infopath/2007/PartnerControls">d14207bc-a8ea-442f-b42e-5f6285d118e9</TermId>
        </TermInfo>
      </Terms>
    </d6a0f0c0c0124d58878f9601e6ca627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B520523304040A1797C20929DA190" ma:contentTypeVersion="17" ma:contentTypeDescription="Een nieuw document maken." ma:contentTypeScope="" ma:versionID="1e094f9260b215944a5c201f42bb0f93">
  <xsd:schema xmlns:xsd="http://www.w3.org/2001/XMLSchema" xmlns:xs="http://www.w3.org/2001/XMLSchema" xmlns:p="http://schemas.microsoft.com/office/2006/metadata/properties" xmlns:ns2="a0cf0202-a5c5-484a-8f56-a5c31f00845a" xmlns:ns4="57b2be62-091a-4ca0-9b35-e1867ad19e4c" xmlns:ns5="c957822f-2e41-4832-9110-df62261b11ab" targetNamespace="http://schemas.microsoft.com/office/2006/metadata/properties" ma:root="true" ma:fieldsID="2d92396882fe943d4fb0f7cc14f41a9a" ns2:_="" ns4:_="" ns5:_="">
    <xsd:import namespace="a0cf0202-a5c5-484a-8f56-a5c31f00845a"/>
    <xsd:import namespace="57b2be62-091a-4ca0-9b35-e1867ad19e4c"/>
    <xsd:import namespace="c957822f-2e41-4832-9110-df62261b11ab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lcf76f155ced4ddcb4097134ff3c332f" minOccurs="0"/>
                <xsd:element ref="ns5:MediaServiceOCR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2;#DIT|d14207bc-a8ea-442f-b42e-5f6285d118e9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be62-091a-4ca0-9b35-e1867ad19e4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95331a32-cf04-4835-b91b-b5af02b6cb39}" ma:internalName="TaxCatchAll" ma:showField="CatchAllData" ma:web="57b2be62-091a-4ca0-9b35-e1867ad19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7822f-2e41-4832-9110-df62261b1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57b2be62-091a-4ca0-9b35-e1867ad19e4c"/>
    <ds:schemaRef ds:uri="c957822f-2e41-4832-9110-df62261b11ab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388804-FF43-4067-8990-DD74EAA05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7b2be62-091a-4ca0-9b35-e1867ad19e4c"/>
    <ds:schemaRef ds:uri="c957822f-2e41-4832-9110-df62261b11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9</cp:revision>
  <cp:lastPrinted>2025-04-22T16:34:00Z</cp:lastPrinted>
  <dcterms:created xsi:type="dcterms:W3CDTF">2024-07-30T06:33:00Z</dcterms:created>
  <dcterms:modified xsi:type="dcterms:W3CDTF">2025-04-22T16:34:00Z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0x010100DE2B520523304040A1797C20929DA190</vt:lpwstr>
  </property>
  <property fmtid="{D5CDD505-2E9C-101B-9397-08002B2CF9AE}" pid="3" name="MediaServiceImageTags">
    <vt:lpwstr/>
  </property>
  <property fmtid="{D5CDD505-2E9C-101B-9397-08002B2CF9AE}" pid="4" name="Afdeling">
    <vt:lpwstr>3;#JUR|c13dae60-aece-4cd4-a722-d80de7d0f43c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0df825399604963aac3cebdc647a116">
    <vt:lpwstr>JUR|c13dae60-aece-4cd4-a722-d80de7d0f43c</vt:lpwstr>
  </property>
  <property fmtid="{D5CDD505-2E9C-101B-9397-08002B2CF9AE}" pid="11" name="xd_Signature">
    <vt:bool>false</vt:bool>
  </property>
  <property fmtid="{D5CDD505-2E9C-101B-9397-08002B2CF9AE}" pid="12" name="Afdelingnaam">
    <vt:lpwstr>2;#DIT|d14207bc-a8ea-442f-b42e-5f6285d118e9</vt:lpwstr>
  </property>
</Properties>
</file>